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员工培训档案</w:t>
      </w:r>
    </w:p>
    <w:p>
      <w:r>
        <w:t>记录编号：FM-047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员工姓名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工号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岗位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考核结果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